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25.07.2026, 02:53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Супруги Д. приобрели овощи в местном магазине. Через день после употребления салата из купленных овощей у обоих появились признаки кишечной инфекции: высокая температура, тошнота, рвота. Причиной кишечной инфекции, по мнению супругов, оказались принесенные из местного магазина продукты. Д. обратились в территориальный отдел Управления Роспотребнадзора с жалобой на продавца магазина. В результате внеплановой проверки было выявлено: в магазине обнаружены тараканы; продавец также выполняет обязанности уборщицы и подготавливает продукты питания к продаже; производится реализация позеленевших клубней картофеля; реализуется продукция с истекшим сроком годности; продавец не имеет санитарной одежды, в магазине живет кот; у членов семьи продавца и у него самого неоднократно были признаки кишечных дисфункций, но продавец не сообщал об этом руководству организации; в магазине осуществляется реализация размороженной и в последующем повторно замороженной пищевой продукции; у продавца нет личной медицинской книжки; по окончании работы влажная уборка и мытье проводится без применения моющих средств; моющие и дезинфицирующие средства хранят рядом с пищевыми продуктами.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организациях торговли не допускается наличие тараканов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помещениях торговых объектов не должно быть насекомых и грызунов.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10.8.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Взвешивание непереработанной пищевой продукции (сырые овощи) и пищевой продукции, готовой к употреблению (колбаса, творог, сметана) должно производиться на отдельных весах,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Подготовка к реализации, взвешивание и упаковка непереработанной пищевой продукции должна производиться раздельно от пищевой продукции, готовой к употреблению (в специальных отделах или секциях, или на отдельных весах).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Подготовка пищевых продуктов к продаже уборщицами или подсобными рабочими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Персонал, осуществляющий уборку производственных и служебных помещений, и подсобные рабочие не должны привлекаться для подготовки пищевой продукции к продаже.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торговли не допускается для реализация населению : позеленевшие клубни картофеля,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организациях торговли не допускается для реализация населению: позеленевшие клубни картофеля.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организациях торговли запрещается реализация продукции с истекшими сроками годности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организациях торговли запрещается реализация продукции с истекшими сроками годности.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Работники торговых объектов, имеющие контакт с пищевой продукцией, обеспечиваются санитарной одеждой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Работники торговых объектов, имеющие контакт с пищевой продукцией, обеспечиваются санитарной одеждой.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11.3.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Санитарно-просветительская деятельность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магазине не допускается содержание животных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объектах торговли не допускается содержать животных и птиц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п. 10.8.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Воспитание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Работники организации торговли обязаны сообщать обо всех случаях заболеваний с признаками кишечной дисфункции в семье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Работники организации торговли обязаны сообщать обо всех случаях с признаками кишечной дисфункции руководству организации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магазине не должна допускаться реализация размороженной и в последующем повторно замороженной пищевой продукции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 магазине не должна допускаться реализация размороженной и в последующем повторно замороженной пищевой продукции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п.8.11.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продавца должна быть личная медицинская книжка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РФ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 работе, сведениями о прививках, сведениями о прохождении профессиональной гигиенической подготовки и аттестации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I. ОБЩИЕ ПОЛОЖЕНИЯ, п. 1.5.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окончании работы проводится влажная уборка и мытье с применением моющих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Во всех помещениях ежедневно должна проводиться влажная уборка с применением моющих средств. Уборка торгового зала проводится ежедневно в конце рабочего дня с применением моющих средств. В туалетах уборка ежедневно должна проводиться с применением моющих и дезинфицирующих средств.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10.4.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допускается хранение в одном помещении моющих и дезинфицирующих средств совместно с пищевой продукцией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504"/>
      </w:pPr>
      <w:r>
        <w:rPr>
          <w:b w:val="0"/>
          <w:i/>
        </w:rPr>
        <w:t>Не допускается хранение в одном помещении моющих и дезинфицирующих средств совместно с пищевой продукцией.</w:t>
        <w:br/>
        <w:br/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10.7.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период летних каникул в оздоровительном учреждении с дневным пребыванием детей «Перспектива» по обращению родителей была проведена внеплановая проверка. В жалобе перечислено: нет спортивного зала; нет помещения для хранения, обработки уборочного инвентаря и приготовления дезинфекционных растворов; проветривание помещений проводится в присутствии детей; туалеты оснащены только холодной водой. Родители, не пожелавшие оставлять детей в неудовлетворительных условиях, попросили вернуть оплаченные за путевки деньги при условии оплаты исполнителю лишь фактически понесенных им расходов. В просьбе родителей было отказано. В ходе проверки выявлено: один сотрудник не прошел профессиональную гигиеническую подготовку и аттестацию; у двоих работников нет личной медицинской книжки; уборка помещений проводится с привлечением детей; расстояние от ближайшего места просмотра до экрана установленной телевизионной аппаратура составляет 1,5 м ; вода, расфасованная в емкости и поставляемая в оздоровительное учреждение, не имеет документов об оценке (подтверждения) соответствия; дверные ручки, поручни, выключатели не протираются с использованием дезинфицирующих средств; уборочный инвентарь хранится в доступном для детей месте.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Проветривание в присутствии детей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Проветривание в присутствии детей не проводится.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п.2.7.2.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 допускается привлекать детей к уборке душевых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п.2.10.4.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Воспитание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организациях отдыха детей и их оздоровления с дневным пребыванием должен быть спортивный зал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В организациях отдыха детей и их оздоровления с дневным пребыванием должны соблюдаться следующие требования: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 деятельности, п.3.12.2.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лишь фактически понесенных им расходов, связанных с исполнением обязательств по соответствующему договору,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основах охраны здоровья граждан в РФ»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санитарно-эпидемиологическим требованиям к устройству, содержанию и организации работы стационарных организаций отдыха и оздоровления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«Состояние здоровья населения в связи с состоянием окружающей среды и условиями проживания населения. Оценка риска, связанного с воздействием факторов образа жизни на здоровье населения. Методические рекомендации»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закону Российской Федерации «О защите прав потребителей»</w:t>
      </w:r>
    </w:p>
    <w:p>
      <w:pPr>
        <w:ind w:left="504"/>
      </w:pPr>
      <w:r>
        <w:rPr>
          <w:b w:val="0"/>
          <w:i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фактически понесенных им расходов, связанных с исполнением обязательств по данному договору.</w:t>
        <w:br/>
        <w:br/>
        <w:t>Закон РФ от 07.02.1992 N 2300-1 «О защите прав потребителей»</w:t>
        <w:br/>
        <w:br/>
        <w:t>Статья 32. Право потребителя на отказ от исполнения договора о выполнении работ (оказании услуг)</w:t>
      </w:r>
    </w:p>
    <w:p>
      <w:pPr>
        <w:pStyle w:val="Heading2"/>
      </w:pPr>
      <w:r>
        <w:t>3.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Должно быть помещение для хранения, обработки уборочного инвентаря и приготовления дезинфекционных растворов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субъектами, п. 3.12.2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техническому регламенту Таможенного союза «О безопасности продукции, предназначенной для детей и подростков»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При установке в помещениях телевизионной аппаратуры расстояние от ближайшего места просмотра до экрана должно быть не менее 2 метров.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2.4.10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Вода, расфасованная в емкости и поставляемая в хозяйствующие субъекты, должна иметь документы об оценке (подтверждения) соответствия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2.6.6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Туалеты должны быть оснащены холодной и горячей водой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Холодной и горячей водой обеспечиваются производственные помещения пищеблока, помещения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2.6.5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Дверные ручки, поручни, выключатели ежедневно протираются с использованием дезинфицирующих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2.11.4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хранения уборочного инвентаря должно выделяться помещение либо оборудуется место, исключающее доступ к нему детей,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2.4.12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Воспитание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Каждый работник должен иметь личную медицинскую книжку установленного образца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 I. Область применения п. 1.5.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работе в оздоровительные учреждения допускаются лица, прошедшие профессиональную гигиеническую подготовку, аттестацию и медицинское обследование в установленном порядке,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, профессиональной гигиенической подготовки и аттестации.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  <w:br/>
        <w:br/>
      </w:r>
      <w:hyperlink r:id="rId38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.3.6.3668-20/" TargetMode="External"/><Relationship Id="rId21" Type="http://schemas.openxmlformats.org/officeDocument/2006/relationships/hyperlink" Target="https://library.mededtech.ru/rest/documents/sp2.3.6.3668-20/#paragraph_kvjs7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p2.3.6.3668-20/#paragraph_qql09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sp2.3.6.3668-20/#paragraph_au7njv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sp2.3.6.3668-20/#paragraph_30b6ue" TargetMode="External"/><Relationship Id="rId28" Type="http://schemas.openxmlformats.org/officeDocument/2006/relationships/hyperlink" Target="https://library.mededtech.ru/rest/documents/sp2.3.6.3668-20/#list_item_6s5ao9" TargetMode="External"/><Relationship Id="rId29" Type="http://schemas.openxmlformats.org/officeDocument/2006/relationships/hyperlink" Target="https://library.mededtech.ru/rest/documents/sp2.3.6.3668-20/#list_item_q43na8" TargetMode="External"/><Relationship Id="rId30" Type="http://schemas.openxmlformats.org/officeDocument/2006/relationships/hyperlink" Target="https://library.mededtech.ru/rest/documents/sp2.3.6.3668-20/#paragraph_85c5du" TargetMode="External"/><Relationship Id="rId31" Type="http://schemas.openxmlformats.org/officeDocument/2006/relationships/hyperlink" Target="https://library.mededtech.ru/rest/documents/sp2.3.6.3668-20/#paragraph_2vmvc7" TargetMode="External"/><Relationship Id="rId32" Type="http://schemas.openxmlformats.org/officeDocument/2006/relationships/hyperlink" Target="https://library.mededtech.ru/rest/documents/sp2.3.6.3668-20/#list_item_6c7inh" TargetMode="External"/><Relationship Id="rId33" Type="http://schemas.openxmlformats.org/officeDocument/2006/relationships/hyperlink" Target="https://library.mededtech.ru/rest/documents/sp2.3.6.3668-20/#paragraph_7c7lb1" TargetMode="External"/><Relationship Id="rId34" Type="http://schemas.openxmlformats.org/officeDocument/2006/relationships/hyperlink" Target="https://library.mededtech.ru/rest/documents/sp2.3.6.3668-20/#list_item_1iipqd" TargetMode="External"/><Relationship Id="rId35" Type="http://schemas.openxmlformats.org/officeDocument/2006/relationships/hyperlink" Target="https://library.mededtech.ru/rest/documents/sp2.3.6.3668-20/#paragraph_5bce6a" TargetMode="External"/><Relationship Id="rId36" Type="http://schemas.openxmlformats.org/officeDocument/2006/relationships/hyperlink" Target="https://library.mededtech.ru/rest/documents/sp2.3.6.3668-20/#paragraph_daefhl" TargetMode="External"/><Relationship Id="rId37" Type="http://schemas.openxmlformats.org/officeDocument/2006/relationships/hyperlink" Target="https://library.mededtech.ru/rest/documents/sp2.3.6.3668-20/#paragraph_kj9fv9" TargetMode="External"/><Relationship Id="rId38" Type="http://schemas.openxmlformats.org/officeDocument/2006/relationships/hyperlink" Target="https://library.mededtech.ru/rest/documents/sp2.4.3648_20/" TargetMode="External"/><Relationship Id="rId39" Type="http://schemas.openxmlformats.org/officeDocument/2006/relationships/hyperlink" Target="https://library.mededtech.ru/rest/documents/sp2.4.3648_20/#list_item_8un7sp" TargetMode="External"/><Relationship Id="rId40" Type="http://schemas.openxmlformats.org/officeDocument/2006/relationships/hyperlink" Target="https://library.mededtech.ru/rest/documents/sp2.4.3648_20/#list_item_jv7s51" TargetMode="External"/><Relationship Id="rId41" Type="http://schemas.openxmlformats.org/officeDocument/2006/relationships/hyperlink" Target="https://library.mededtech.ru/rest/documents/sp2.4.3648_20/#list_item_s2c9e6" TargetMode="External"/><Relationship Id="rId42" Type="http://schemas.openxmlformats.org/officeDocument/2006/relationships/hyperlink" Target="https://library.mededtech.ru/rest/documents/sp2.4.3648_20/#list_item_ia77lk" TargetMode="External"/><Relationship Id="rId43" Type="http://schemas.openxmlformats.org/officeDocument/2006/relationships/hyperlink" Target="https://library.mededtech.ru/rest/documents/sp2.4.3648_20/#list_item_v339dh" TargetMode="External"/><Relationship Id="rId44" Type="http://schemas.openxmlformats.org/officeDocument/2006/relationships/hyperlink" Target="https://library.mededtech.ru/rest/documents/sp2.4.3648_20/#list_item_d32df6" TargetMode="External"/><Relationship Id="rId45" Type="http://schemas.openxmlformats.org/officeDocument/2006/relationships/hyperlink" Target="https://library.mededtech.ru/rest/documents/sp2.4.3648_20/#list_item_3d16rj" TargetMode="External"/><Relationship Id="rId46" Type="http://schemas.openxmlformats.org/officeDocument/2006/relationships/hyperlink" Target="https://library.mededtech.ru/rest/documents/sp2.4.3648_20/#list_item_pk891j" TargetMode="External"/><Relationship Id="rId47" Type="http://schemas.openxmlformats.org/officeDocument/2006/relationships/hyperlink" Target="https://library.mededtech.ru/rest/documents/sp2.4.3648_20/#paragraph_27il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